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Treating Chronic Insomnia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Let your eyes close gently... and allow your body to begin the transition from doing... to simply being...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weight of your head against the pillow... letting go of any need to hold yourself up...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Take a slow, deep breath in...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as you exhale, let a wave of soft relaxation flow down to your toes...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There is nothing you need to accomplish right now... no problems to solve... no schedule to keep...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breath out, the room around you becomes quieter... and your mind becomes a little more still...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rest here, notice how your breathing settles into its own natural, effortless rhythm... slow and steady...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gentle exhalation, you are stepping down a pathway of deeper comfort... down into quiet sanctuary...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Imagine a soft, warm blanket of peace gently settling over your shoulders...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smoothing away the tension of the day...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mind begins to drift... letting go of thoughts like autumn leaves floating down a slow-moving river...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Deepening now... feeling twice as relaxed as you were just a moment ago... perfectly supported... perfectly safe...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Treating Chronic Insomnia]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 cool, gentle breeze brushes against the skin of your face... refreshing and perfectly mild...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soothing air leads your awareness outward...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revealing that you are sitting comfortably on a soft, grassy bank beside a vast, still lake...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surface of the water is as smooth as glass... reflecting the quiet, velvety twilight sky above...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In the distance, gentle ripples rise and dissolve entirely on their own...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without any effort from the deep, quiet water...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realize the lake does not try to be calm... it simply rests, and stillness finds it naturally...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Let yourself rest here by the shore... watching the soft colors fade into night...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letting go of all effort...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Treating Chronic Insomnia]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For a long time, your bed may have felt like a place of effort...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 place of trying so hard to sleep...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But sleep is not a goal to be chased...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it is a natural state that arrives when you stop chasing it...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can release the struggle now... letting go of the need to make sleep happen...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bed is returning to its true nature... a simple haven of rest... a place of comfort...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When you stop trying, you create the space for sleep to find you... easily... naturally... without effort...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safe to just lie here and enjoy the comfort... knowing that resting is always enough...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Treating Chronic Insomnia]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Let these gentle truths echo softly within your quiet mind, planting seeds of effortless rest: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release the need to try, and let sleep find me naturally."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bed is a safe haven of effortless comfort and rest."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trust my body's natural wisdom to rest when it is ready."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let go of the day, allowing peace to fill my mind."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"Rest is enough, and sleep will come in its own perfect time."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These suggestions are now taking deep root in your subconscious mind... reshaping your relationship with the night...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time you lie down, you will remember that sleep is an effortless invitation...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not a chore to perform...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can trust the natural rhythm of your body... allowing yourself to simply float into slumber when ready...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deep relief of knowing you no longer have to try... you are free to just be...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[Reawakening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Please remember that this practice supports but does not replace medical care, and any new or changing symptoms should always be checked by a doctor.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Now, prepare to bring this peaceful, effortless state back with you into your waking life...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slowly bringing your awareness back to the physical room around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feeling a light, refreshing energy beginning to stir in your fingers and toes...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taking a gentle, deep breath, feeling clear and wonderfully relaxed...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letting your mind feel bright, refreshed, and completely at peace...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eyes opening gently, fully present, alert, and carrying this deep calm forward with you.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